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2.OG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Holz!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050392395" name="01a01ec2-9f0d-74c2-9e76-4fc662680d5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6005375" name="01a01ec2-9f0d-74c2-9e76-4fc662680d5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02001709" name="01a01ec2-ba57-79b9-8f91-387a16413c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2105694" name="01a01ec2-ba57-79b9-8f91-387a16413c7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2.OG</w:t>
            </w:r>
          </w:p>
          <w:p>
            <w:pPr>
              <w:spacing w:before="0" w:after="0"/>
            </w:pPr>
            <w:r>
              <w:t>Boiler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Flachdichtung </w:t>
            </w:r>
          </w:p>
          <w:p>
            <w:pPr>
              <w:spacing w:before="0" w:after="0"/>
            </w:pPr>
            <w:r>
              <w:t>Boiler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1905652" name="01a01ece-df5b-7b0b-b6ee-04032a4d85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0517988" name="01a01ece-df5b-7b0b-b6ee-04032a4d85c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4549790" name="01a01ecf-0c43-71a8-b72b-5d8f4cb4d4c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7138790" name="01a01ecf-0c43-71a8-b72b-5d8f4cb4d4c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2.OG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45368235" name="01a01ed0-08ec-7448-8b4a-1403d970c0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5786475" name="01a01ed0-08ec-7448-8b4a-1403d970c05d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36965510" name="01a01ed0-766e-734b-8ba7-bd331481536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5677251" name="01a01ed0-766e-734b-8ba7-bd331481536c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EG-DG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66399802" name="01a01ed3-3424-7a35-a66e-0d058163adc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0128295" name="01a01ed3-3424-7a35-a66e-0d058163adc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48935050" name="01a01ed3-8670-78c6-91af-da664b30970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984894" name="01a01ed3-8670-78c6-91af-da664b30970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Vadianstrasse 41, St.Gallen 9000</w:t>
          </w:r>
        </w:p>
        <w:p>
          <w:pPr>
            <w:spacing w:before="0" w:after="0"/>
          </w:pPr>
          <w:r>
            <w:t>DN 1158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